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Dachschindeln </w:t>
            </w:r>
          </w:p>
        </w:tc>
        <w:tc>
          <w:p>
            <w:pPr>
              <w:spacing w:before="0" w:after="0" w:line="240" w:lineRule="auto"/>
            </w:pPr>
            <w:r>
              <w:t>Dachschindeln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4036493" name="019fffc1-866f-770b-b6b9-5589ec5688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154517" name="019fffc1-866f-770b-b6b9-5589ec5688b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Krummenlandstrasse 21, Schinznach-Dorf 5107</w:t>
          </w:r>
        </w:p>
        <w:p>
          <w:pPr>
            <w:spacing w:before="0" w:after="0"/>
          </w:pPr>
          <w:r>
            <w:t>DN 1137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